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AAA3D" w14:textId="397587AA" w:rsidR="00A74C41" w:rsidRDefault="00A74C41" w:rsidP="00A74C41">
      <w:pPr>
        <w:adjustRightInd w:val="0"/>
        <w:snapToGrid w:val="0"/>
        <w:spacing w:after="0" w:line="360" w:lineRule="auto"/>
        <w:jc w:val="both"/>
        <w:rPr>
          <w:rFonts w:ascii="黑体" w:eastAsia="黑体" w:hAnsi="黑体" w:cs="黑体"/>
          <w:b/>
          <w:color w:val="C00000"/>
          <w:sz w:val="36"/>
          <w:szCs w:val="36"/>
          <w:lang w:eastAsia="zh-CN"/>
        </w:rPr>
      </w:pPr>
      <w:r>
        <w:rPr>
          <w:rFonts w:ascii="黑体" w:eastAsia="黑体" w:hAnsi="黑体" w:cs="黑体" w:hint="eastAsia"/>
          <w:b/>
          <w:color w:val="C00000"/>
          <w:sz w:val="36"/>
          <w:szCs w:val="36"/>
        </w:rPr>
        <w:t>附件</w:t>
      </w:r>
      <w:r>
        <w:rPr>
          <w:rFonts w:ascii="黑体" w:eastAsia="黑体" w:hAnsi="黑体" w:cs="黑体" w:hint="eastAsia"/>
          <w:b/>
          <w:color w:val="C00000"/>
          <w:sz w:val="36"/>
          <w:szCs w:val="36"/>
          <w:lang w:eastAsia="zh-CN"/>
        </w:rPr>
        <w:t>3</w:t>
      </w:r>
    </w:p>
    <w:p w14:paraId="04A38A30" w14:textId="5C046003" w:rsidR="009F10FB" w:rsidRDefault="002B1FBD">
      <w:pPr>
        <w:spacing w:after="160"/>
        <w:jc w:val="center"/>
      </w:pPr>
      <w:r>
        <w:rPr>
          <w:rFonts w:ascii="宋体" w:eastAsia="宋体" w:hAnsi="宋体" w:hint="eastAsia"/>
          <w:b/>
          <w:sz w:val="32"/>
          <w:lang w:eastAsia="zh-CN"/>
        </w:rPr>
        <w:t>一般</w:t>
      </w:r>
      <w:r w:rsidRPr="002B1FBD">
        <w:rPr>
          <w:rFonts w:ascii="宋体" w:eastAsia="宋体" w:hAnsi="宋体" w:hint="eastAsia"/>
          <w:b/>
          <w:sz w:val="32"/>
        </w:rPr>
        <w:t>设备采购项目仪器设备需求表</w:t>
      </w: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2835"/>
        <w:gridCol w:w="1134"/>
        <w:gridCol w:w="907"/>
        <w:gridCol w:w="2948"/>
      </w:tblGrid>
      <w:tr w:rsidR="009F10FB" w14:paraId="2C53D03D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914DA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b/>
                <w:sz w:val="21"/>
              </w:rPr>
              <w:t>序号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1B8A0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b/>
                <w:sz w:val="21"/>
              </w:rPr>
              <w:t>仪器设备名称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4AC43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b/>
                <w:sz w:val="21"/>
              </w:rPr>
              <w:t>规格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173E3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b/>
                <w:sz w:val="21"/>
              </w:rPr>
              <w:t>数量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7945F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b/>
                <w:sz w:val="21"/>
              </w:rPr>
              <w:t>主要技术参数</w:t>
            </w:r>
          </w:p>
        </w:tc>
      </w:tr>
      <w:tr w:rsidR="009F10FB" w14:paraId="623D2642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871D4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3984D" w14:textId="77777777" w:rsidR="009F10FB" w:rsidRDefault="009869AA">
            <w:r>
              <w:rPr>
                <w:rFonts w:ascii="宋体" w:eastAsia="宋体" w:hAnsi="宋体"/>
                <w:sz w:val="21"/>
              </w:rPr>
              <w:t>原位直接进样质谱仪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683FC" w14:textId="33DEC3DE" w:rsidR="009F10FB" w:rsidRDefault="00646F66">
            <w:pPr>
              <w:jc w:val="center"/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2355B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5E9F5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17E8AA37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18C0A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64235" w14:textId="77777777" w:rsidR="009F10FB" w:rsidRDefault="009869AA">
            <w:r>
              <w:rPr>
                <w:rFonts w:ascii="宋体" w:eastAsia="宋体" w:hAnsi="宋体"/>
                <w:sz w:val="21"/>
              </w:rPr>
              <w:t>液相色谱仪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6DEA4" w14:textId="0BEE6DF1" w:rsidR="009F10FB" w:rsidRDefault="00646F66">
            <w:pPr>
              <w:jc w:val="center"/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82F4A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B116F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20F22F83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6C01E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3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52B51" w14:textId="77777777" w:rsidR="009F10FB" w:rsidRDefault="009869AA">
            <w:r>
              <w:rPr>
                <w:rFonts w:ascii="宋体" w:eastAsia="宋体" w:hAnsi="宋体"/>
                <w:sz w:val="21"/>
              </w:rPr>
              <w:t>液相色谱仪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BBC43" w14:textId="4B91B40D" w:rsidR="009F10FB" w:rsidRDefault="00646F66">
            <w:pPr>
              <w:jc w:val="center"/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21727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F1193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1F5A2000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578DA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4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A08E2" w14:textId="77777777" w:rsidR="009F10FB" w:rsidRDefault="009869AA">
            <w:r>
              <w:rPr>
                <w:rFonts w:ascii="宋体" w:eastAsia="宋体" w:hAnsi="宋体"/>
                <w:sz w:val="21"/>
              </w:rPr>
              <w:t>多功能成像分析系统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376BA" w14:textId="63D7E700" w:rsidR="009F10FB" w:rsidRDefault="00646F66">
            <w:pPr>
              <w:jc w:val="center"/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EB95B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999B3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60DA911C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A6DC6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5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23399" w14:textId="77777777" w:rsidR="009F10FB" w:rsidRDefault="009869AA">
            <w:r>
              <w:rPr>
                <w:rFonts w:ascii="宋体" w:eastAsia="宋体" w:hAnsi="宋体"/>
                <w:sz w:val="21"/>
              </w:rPr>
              <w:t>废气处理系统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25949" w14:textId="474BDE97" w:rsidR="009F10FB" w:rsidRDefault="00646F66">
            <w:pPr>
              <w:jc w:val="center"/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82427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FD5D0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3077D354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DC573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6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CA44C" w14:textId="77777777" w:rsidR="009F10FB" w:rsidRDefault="009869AA">
            <w:r>
              <w:rPr>
                <w:rFonts w:ascii="宋体" w:eastAsia="宋体" w:hAnsi="宋体"/>
                <w:sz w:val="21"/>
              </w:rPr>
              <w:t>吸顶天花机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7B114" w14:textId="7B5FA829" w:rsidR="009F10FB" w:rsidRDefault="00646F66">
            <w:pPr>
              <w:jc w:val="center"/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13250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43666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3074E4CF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3030C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7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8D2C8" w14:textId="77777777" w:rsidR="009F10FB" w:rsidRDefault="009869AA">
            <w:r>
              <w:rPr>
                <w:rFonts w:ascii="宋体" w:eastAsia="宋体" w:hAnsi="宋体"/>
                <w:sz w:val="21"/>
              </w:rPr>
              <w:t>全钢通风橱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AFA07" w14:textId="40DA1AC9" w:rsidR="009F10FB" w:rsidRDefault="00646F66">
            <w:pPr>
              <w:jc w:val="center"/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6C14C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27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269E2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19BEA5E4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AADA6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8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4619D" w14:textId="77777777" w:rsidR="009F10FB" w:rsidRDefault="009869AA">
            <w:r>
              <w:rPr>
                <w:rFonts w:ascii="宋体" w:eastAsia="宋体" w:hAnsi="宋体"/>
                <w:sz w:val="21"/>
              </w:rPr>
              <w:t>溶剂无水处理设备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1B999" w14:textId="52E994C8" w:rsidR="009F10FB" w:rsidRDefault="00646F66">
            <w:pPr>
              <w:jc w:val="center"/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9FC46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FCD2B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1F4FD8C1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EE94E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9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92823" w14:textId="77777777" w:rsidR="009F10FB" w:rsidRDefault="009869AA">
            <w:r>
              <w:rPr>
                <w:rFonts w:ascii="宋体" w:eastAsia="宋体" w:hAnsi="宋体"/>
                <w:sz w:val="21"/>
              </w:rPr>
              <w:t>手套箱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56F2E" w14:textId="780C631A" w:rsidR="009F10FB" w:rsidRDefault="00646F66">
            <w:pPr>
              <w:jc w:val="center"/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6EE7C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7DC6B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6BFF8C96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B1C75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10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FA51F" w14:textId="77777777" w:rsidR="009F10FB" w:rsidRDefault="009869AA">
            <w:r>
              <w:rPr>
                <w:rFonts w:ascii="宋体" w:eastAsia="宋体" w:hAnsi="宋体"/>
                <w:sz w:val="21"/>
              </w:rPr>
              <w:t>冷冻干燥机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E7053" w14:textId="7C5BA155" w:rsidR="009F10FB" w:rsidRDefault="00646F66">
            <w:pPr>
              <w:jc w:val="center"/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806BC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7010A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793C6B16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139EC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11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7EE13" w14:textId="77777777" w:rsidR="009F10FB" w:rsidRDefault="009869AA">
            <w:r>
              <w:rPr>
                <w:rFonts w:ascii="宋体" w:eastAsia="宋体" w:hAnsi="宋体"/>
                <w:sz w:val="21"/>
              </w:rPr>
              <w:t>超低温冰箱（-80℃）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5127E" w14:textId="7D4FFD6C" w:rsidR="009F10FB" w:rsidRDefault="00646F66">
            <w:pPr>
              <w:jc w:val="center"/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3191C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6F687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670DD040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5273A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12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E95B0" w14:textId="77777777" w:rsidR="009F10FB" w:rsidRDefault="009869AA">
            <w:r>
              <w:rPr>
                <w:rFonts w:ascii="宋体" w:eastAsia="宋体" w:hAnsi="宋体"/>
                <w:sz w:val="21"/>
              </w:rPr>
              <w:t>生物安全柜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174ED" w14:textId="78A430D7" w:rsidR="009F10FB" w:rsidRDefault="00646F66">
            <w:pPr>
              <w:jc w:val="center"/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F88D5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119F7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3C0091C3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B17F2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13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25996" w14:textId="77777777" w:rsidR="009F10FB" w:rsidRDefault="009869AA">
            <w:r>
              <w:rPr>
                <w:rFonts w:ascii="宋体" w:eastAsia="宋体" w:hAnsi="宋体"/>
                <w:sz w:val="21"/>
              </w:rPr>
              <w:t>生物安全柜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38B96" w14:textId="39BACB9E" w:rsidR="009F10FB" w:rsidRDefault="00646F66">
            <w:pPr>
              <w:jc w:val="center"/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EC6E4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10B04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2E6CEF1C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4C2AC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14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D42B5" w14:textId="77777777" w:rsidR="009F10FB" w:rsidRDefault="009869AA">
            <w:r>
              <w:rPr>
                <w:rFonts w:ascii="宋体" w:eastAsia="宋体" w:hAnsi="宋体"/>
                <w:sz w:val="21"/>
              </w:rPr>
              <w:t>超净工作台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50E1E" w14:textId="420FBEE5" w:rsidR="009F10FB" w:rsidRDefault="00646F66">
            <w:pPr>
              <w:jc w:val="center"/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B7230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3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85475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3BD0D8E9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DE083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15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AC52D" w14:textId="77777777" w:rsidR="009F10FB" w:rsidRDefault="009869AA">
            <w:r>
              <w:rPr>
                <w:rFonts w:ascii="宋体" w:eastAsia="宋体" w:hAnsi="宋体"/>
                <w:sz w:val="21"/>
              </w:rPr>
              <w:t>超净工作台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B230B" w14:textId="325CBC64" w:rsidR="009F10FB" w:rsidRDefault="00646F66">
            <w:pPr>
              <w:jc w:val="center"/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C32B8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26887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14CE7222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E42A0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16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EE81D" w14:textId="77777777" w:rsidR="009F10FB" w:rsidRDefault="009869AA">
            <w:r>
              <w:rPr>
                <w:rFonts w:ascii="宋体" w:eastAsia="宋体" w:hAnsi="宋体"/>
                <w:sz w:val="21"/>
              </w:rPr>
              <w:t>摇床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B8145" w14:textId="77BF74C3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AFAA6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E9031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01BF914B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D3D05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17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ACB45" w14:textId="77777777" w:rsidR="009F10FB" w:rsidRDefault="009869AA">
            <w:r>
              <w:rPr>
                <w:rFonts w:ascii="宋体" w:eastAsia="宋体" w:hAnsi="宋体"/>
                <w:sz w:val="21"/>
              </w:rPr>
              <w:t>摇床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509D4" w14:textId="53E395DA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6FC35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4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65032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0EB7C3B4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598C7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18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2DC6A" w14:textId="77777777" w:rsidR="009F10FB" w:rsidRDefault="009869AA">
            <w:r>
              <w:rPr>
                <w:rFonts w:ascii="宋体" w:eastAsia="宋体" w:hAnsi="宋体"/>
                <w:sz w:val="21"/>
              </w:rPr>
              <w:t>低温高速离心机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EC259" w14:textId="3F2897EB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2A320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4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8F7D1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192C891A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B7B66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19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9DBF0" w14:textId="77777777" w:rsidR="009F10FB" w:rsidRDefault="009869AA">
            <w:r>
              <w:rPr>
                <w:rFonts w:ascii="宋体" w:eastAsia="宋体" w:hAnsi="宋体"/>
                <w:sz w:val="21"/>
              </w:rPr>
              <w:t>台式离心机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73E89" w14:textId="79548E5E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6D807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A383E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3A4F5796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47778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20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82C4E" w14:textId="77777777" w:rsidR="009F10FB" w:rsidRDefault="009869AA">
            <w:r>
              <w:rPr>
                <w:rFonts w:ascii="宋体" w:eastAsia="宋体" w:hAnsi="宋体"/>
                <w:sz w:val="21"/>
              </w:rPr>
              <w:t>电子天平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893E4" w14:textId="5D58D92C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E465A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DD133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2740BBA7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FE8F7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21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90C8A" w14:textId="77777777" w:rsidR="009F10FB" w:rsidRDefault="009869AA">
            <w:r>
              <w:rPr>
                <w:rFonts w:ascii="宋体" w:eastAsia="宋体" w:hAnsi="宋体"/>
                <w:sz w:val="21"/>
              </w:rPr>
              <w:t>电子天平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30EE9" w14:textId="10154ECE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FAF06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A63BA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047B79E0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BAA6A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22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59FEA" w14:textId="77777777" w:rsidR="009F10FB" w:rsidRDefault="009869AA">
            <w:r>
              <w:rPr>
                <w:rFonts w:ascii="宋体" w:eastAsia="宋体" w:hAnsi="宋体"/>
                <w:sz w:val="21"/>
              </w:rPr>
              <w:t>LED光催化灯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4B424" w14:textId="4E8DBF0E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FA4A4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3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C0012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775227A4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F36DB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23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8370A" w14:textId="77777777" w:rsidR="009F10FB" w:rsidRDefault="009869AA">
            <w:r>
              <w:rPr>
                <w:rFonts w:ascii="宋体" w:eastAsia="宋体" w:hAnsi="宋体"/>
                <w:sz w:val="21"/>
              </w:rPr>
              <w:t>旋转蒸发仪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45F6A" w14:textId="60C32345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D24BF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6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798E9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2A1FC378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7A84E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24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07733" w14:textId="77777777" w:rsidR="009F10FB" w:rsidRDefault="009869AA">
            <w:r>
              <w:rPr>
                <w:rFonts w:ascii="宋体" w:eastAsia="宋体" w:hAnsi="宋体"/>
                <w:sz w:val="21"/>
              </w:rPr>
              <w:t>搅拌器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9C893" w14:textId="1D4CFD03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0A291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20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97590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42427901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AA83D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25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4F73E" w14:textId="77777777" w:rsidR="009F10FB" w:rsidRDefault="009869AA">
            <w:r>
              <w:rPr>
                <w:rFonts w:ascii="宋体" w:eastAsia="宋体" w:hAnsi="宋体"/>
                <w:sz w:val="21"/>
              </w:rPr>
              <w:t>冰箱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DB927" w14:textId="3AB04A6C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4C669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7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CA1A7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2F9142A1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90670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26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8BFD1" w14:textId="77777777" w:rsidR="009F10FB" w:rsidRDefault="009869AA">
            <w:r>
              <w:rPr>
                <w:rFonts w:ascii="宋体" w:eastAsia="宋体" w:hAnsi="宋体"/>
                <w:sz w:val="21"/>
              </w:rPr>
              <w:t>低温恒温搅拌反应器（-80℃）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3998E" w14:textId="6413022F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6B441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DE905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3C7E6ED7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5DDD9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lastRenderedPageBreak/>
              <w:t>27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CB2FC" w14:textId="77777777" w:rsidR="009F10FB" w:rsidRDefault="009869AA">
            <w:r>
              <w:rPr>
                <w:rFonts w:ascii="宋体" w:eastAsia="宋体" w:hAnsi="宋体"/>
                <w:sz w:val="21"/>
              </w:rPr>
              <w:t>低温冷却循环泵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B4FA0" w14:textId="45212160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AA46A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6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23094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3C65D450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EF61C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28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47F5E" w14:textId="77777777" w:rsidR="009F10FB" w:rsidRDefault="009869AA">
            <w:r>
              <w:rPr>
                <w:rFonts w:ascii="宋体" w:eastAsia="宋体" w:hAnsi="宋体"/>
                <w:sz w:val="21"/>
              </w:rPr>
              <w:t>低温恒温反应浴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701E8" w14:textId="7D1FF46E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0E312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5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3EF72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55E5B5D1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ECA1F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29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CBE8F" w14:textId="77777777" w:rsidR="009F10FB" w:rsidRDefault="009869AA">
            <w:r>
              <w:rPr>
                <w:rFonts w:ascii="宋体" w:eastAsia="宋体" w:hAnsi="宋体"/>
                <w:sz w:val="21"/>
              </w:rPr>
              <w:t>干式恒温金属浴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74FBC" w14:textId="4B09B9A3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ACCB2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5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B83A2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2A7004BF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CF634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30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E1C95" w14:textId="77777777" w:rsidR="009F10FB" w:rsidRDefault="009869AA">
            <w:r>
              <w:rPr>
                <w:rFonts w:ascii="宋体" w:eastAsia="宋体" w:hAnsi="宋体"/>
                <w:sz w:val="21"/>
              </w:rPr>
              <w:t>干式恒温混匀仪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B44FD" w14:textId="6002630F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274F9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E7735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78B99DCE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2DAB8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31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D9BB0" w14:textId="77777777" w:rsidR="009F10FB" w:rsidRDefault="009869AA">
            <w:r>
              <w:rPr>
                <w:rFonts w:ascii="宋体" w:eastAsia="宋体" w:hAnsi="宋体"/>
                <w:sz w:val="21"/>
              </w:rPr>
              <w:t>灭菌器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A766C" w14:textId="7020D5AA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DCBA6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A84E9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5B6B955E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7ECC3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32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2B128" w14:textId="77777777" w:rsidR="009F10FB" w:rsidRDefault="009869AA">
            <w:r>
              <w:rPr>
                <w:rFonts w:ascii="宋体" w:eastAsia="宋体" w:hAnsi="宋体"/>
                <w:sz w:val="21"/>
              </w:rPr>
              <w:t>超声波细胞粉碎机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32DD7" w14:textId="5C9B6815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25092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9C51C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75351DA7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E1AF4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33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CDA61" w14:textId="77777777" w:rsidR="009F10FB" w:rsidRDefault="009869AA">
            <w:r>
              <w:rPr>
                <w:rFonts w:ascii="宋体" w:eastAsia="宋体" w:hAnsi="宋体"/>
                <w:sz w:val="21"/>
              </w:rPr>
              <w:t>鼓风干燥箱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2AFF9" w14:textId="55A8DABE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5E382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3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5DC67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30AD4268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F7F64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34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6CC35" w14:textId="77777777" w:rsidR="009F10FB" w:rsidRDefault="009869AA">
            <w:r>
              <w:rPr>
                <w:rFonts w:ascii="宋体" w:eastAsia="宋体" w:hAnsi="宋体"/>
                <w:sz w:val="21"/>
              </w:rPr>
              <w:t>展示柜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505E4" w14:textId="095DD183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FC03C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4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EB7C7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3B5B3DF8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965F4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35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8F0C6" w14:textId="77777777" w:rsidR="009F10FB" w:rsidRDefault="009869AA">
            <w:r>
              <w:rPr>
                <w:rFonts w:ascii="宋体" w:eastAsia="宋体" w:hAnsi="宋体"/>
                <w:sz w:val="21"/>
              </w:rPr>
              <w:t>箱式紫外分析仪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99914" w14:textId="79602B0D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240C4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B65C0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063A3211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532B4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36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6F489" w14:textId="77777777" w:rsidR="009F10FB" w:rsidRDefault="009869AA">
            <w:r>
              <w:rPr>
                <w:rFonts w:ascii="宋体" w:eastAsia="宋体" w:hAnsi="宋体"/>
                <w:sz w:val="21"/>
              </w:rPr>
              <w:t>冰柜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0211C" w14:textId="17E3BBCD" w:rsidR="009F10FB" w:rsidRDefault="00646F66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2F3E2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5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2EE3B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5A891DAB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F677C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37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1A117" w14:textId="77777777" w:rsidR="009F10FB" w:rsidRDefault="009869AA">
            <w:r>
              <w:rPr>
                <w:rFonts w:ascii="宋体" w:eastAsia="宋体" w:hAnsi="宋体"/>
                <w:sz w:val="21"/>
              </w:rPr>
              <w:t>隔膜泵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DCD2A" w14:textId="36D67EFE" w:rsidR="009F10FB" w:rsidRDefault="009869AA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4B971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4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B278E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1F638E62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413F8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38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EEBAF" w14:textId="77777777" w:rsidR="009F10FB" w:rsidRDefault="009869AA">
            <w:r>
              <w:rPr>
                <w:rFonts w:ascii="宋体" w:eastAsia="宋体" w:hAnsi="宋体"/>
                <w:sz w:val="21"/>
              </w:rPr>
              <w:t>油泵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46333" w14:textId="68DF2E2E" w:rsidR="009F10FB" w:rsidRDefault="009869AA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E986F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3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AAC5F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68EBAAD9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9FF39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39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0FB56" w14:textId="77777777" w:rsidR="009F10FB" w:rsidRDefault="009869AA">
            <w:r>
              <w:rPr>
                <w:rFonts w:ascii="宋体" w:eastAsia="宋体" w:hAnsi="宋体"/>
                <w:sz w:val="21"/>
              </w:rPr>
              <w:t>危化品试剂柜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6CC9C" w14:textId="1545A880" w:rsidR="009F10FB" w:rsidRDefault="009869AA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4699E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4B048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7C8E0525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627DD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40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42BBD" w14:textId="77777777" w:rsidR="009F10FB" w:rsidRDefault="009869AA">
            <w:r>
              <w:rPr>
                <w:rFonts w:ascii="宋体" w:eastAsia="宋体" w:hAnsi="宋体"/>
                <w:sz w:val="21"/>
              </w:rPr>
              <w:t>电动助吸器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EE56D" w14:textId="7CEBC6F4" w:rsidR="009F10FB" w:rsidRDefault="009869AA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45280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DD26B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451744AB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85812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41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79F81" w14:textId="77777777" w:rsidR="009F10FB" w:rsidRDefault="009869AA">
            <w:r>
              <w:rPr>
                <w:rFonts w:ascii="宋体" w:eastAsia="宋体" w:hAnsi="宋体"/>
                <w:sz w:val="21"/>
              </w:rPr>
              <w:t>机械搅拌器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EE02B" w14:textId="390852B6" w:rsidR="009F10FB" w:rsidRDefault="009869AA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AB653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16CC9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7E705264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2324F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42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0C089" w14:textId="77777777" w:rsidR="009F10FB" w:rsidRDefault="009869AA">
            <w:r>
              <w:rPr>
                <w:rFonts w:ascii="宋体" w:eastAsia="宋体" w:hAnsi="宋体"/>
                <w:sz w:val="21"/>
              </w:rPr>
              <w:t>超声波清洗机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73EAE" w14:textId="05CF2F33" w:rsidR="009F10FB" w:rsidRDefault="009869AA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C7D29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A99EF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76190675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5CE19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43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07403" w14:textId="77777777" w:rsidR="009F10FB" w:rsidRDefault="009869AA">
            <w:r>
              <w:rPr>
                <w:rFonts w:ascii="宋体" w:eastAsia="宋体" w:hAnsi="宋体"/>
                <w:sz w:val="21"/>
              </w:rPr>
              <w:t>迷你漩涡仪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F9C9D" w14:textId="0F7B7786" w:rsidR="009F10FB" w:rsidRDefault="009869AA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800BD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10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113FF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3EF58C54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9BB34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44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F87BE" w14:textId="77777777" w:rsidR="009F10FB" w:rsidRDefault="009869AA">
            <w:r>
              <w:rPr>
                <w:rFonts w:ascii="宋体" w:eastAsia="宋体" w:hAnsi="宋体"/>
                <w:sz w:val="21"/>
              </w:rPr>
              <w:t>低速离心机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7534C" w14:textId="1603D692" w:rsidR="009F10FB" w:rsidRDefault="009869AA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36B31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415CF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  <w:tr w:rsidR="009F10FB" w14:paraId="239E12C3" w14:textId="77777777">
        <w:trPr>
          <w:jc w:val="center"/>
        </w:trPr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53C18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45</w:t>
            </w:r>
          </w:p>
        </w:tc>
        <w:tc>
          <w:tcPr>
            <w:tcW w:w="283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F4CCB" w14:textId="77777777" w:rsidR="009F10FB" w:rsidRDefault="009869AA">
            <w:r>
              <w:rPr>
                <w:rFonts w:ascii="宋体" w:eastAsia="宋体" w:hAnsi="宋体"/>
                <w:sz w:val="21"/>
              </w:rPr>
              <w:t>摇摆振荡仪</w:t>
            </w:r>
          </w:p>
        </w:tc>
        <w:tc>
          <w:tcPr>
            <w:tcW w:w="113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1ED1F" w14:textId="6A2555F4" w:rsidR="009F10FB" w:rsidRDefault="009869AA">
            <w:pPr>
              <w:jc w:val="center"/>
              <w:rPr>
                <w:lang w:eastAsia="zh-CN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</w:t>
            </w:r>
            <w:r w:rsidRPr="00EC7C13">
              <w:rPr>
                <w:rFonts w:ascii="宋体" w:hAnsi="宋体"/>
                <w:sz w:val="20"/>
                <w:szCs w:val="20"/>
              </w:rPr>
              <w:t>/</w:t>
            </w:r>
            <w:r w:rsidRPr="00EC7C13">
              <w:rPr>
                <w:rFonts w:ascii="宋体" w:hAnsi="宋体"/>
                <w:sz w:val="20"/>
                <w:szCs w:val="20"/>
              </w:rPr>
              <w:t>台</w:t>
            </w:r>
          </w:p>
        </w:tc>
        <w:tc>
          <w:tcPr>
            <w:tcW w:w="90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2B540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29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01CCF" w14:textId="77777777" w:rsidR="009F10FB" w:rsidRDefault="009869AA">
            <w:pPr>
              <w:jc w:val="center"/>
            </w:pPr>
            <w:r>
              <w:rPr>
                <w:rFonts w:ascii="宋体" w:eastAsia="宋体" w:hAnsi="宋体"/>
                <w:sz w:val="21"/>
              </w:rPr>
              <w:t>具体参数见附件 4</w:t>
            </w:r>
          </w:p>
        </w:tc>
      </w:tr>
    </w:tbl>
    <w:p w14:paraId="67088964" w14:textId="77777777" w:rsidR="009869AA" w:rsidRDefault="009869AA"/>
    <w:sectPr w:rsidR="009869AA" w:rsidSect="00034616">
      <w:pgSz w:w="12240" w:h="15840"/>
      <w:pgMar w:top="964" w:right="907" w:bottom="964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63701405">
    <w:abstractNumId w:val="8"/>
  </w:num>
  <w:num w:numId="2" w16cid:durableId="1037508083">
    <w:abstractNumId w:val="6"/>
  </w:num>
  <w:num w:numId="3" w16cid:durableId="423691579">
    <w:abstractNumId w:val="5"/>
  </w:num>
  <w:num w:numId="4" w16cid:durableId="895972851">
    <w:abstractNumId w:val="4"/>
  </w:num>
  <w:num w:numId="5" w16cid:durableId="1378625510">
    <w:abstractNumId w:val="7"/>
  </w:num>
  <w:num w:numId="6" w16cid:durableId="1058674725">
    <w:abstractNumId w:val="3"/>
  </w:num>
  <w:num w:numId="7" w16cid:durableId="1958246024">
    <w:abstractNumId w:val="2"/>
  </w:num>
  <w:num w:numId="8" w16cid:durableId="752511373">
    <w:abstractNumId w:val="1"/>
  </w:num>
  <w:num w:numId="9" w16cid:durableId="599071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B1FBD"/>
    <w:rsid w:val="00326F90"/>
    <w:rsid w:val="00646F66"/>
    <w:rsid w:val="009869AA"/>
    <w:rsid w:val="009F10FB"/>
    <w:rsid w:val="00A74C41"/>
    <w:rsid w:val="00AA1D8D"/>
    <w:rsid w:val="00B47730"/>
    <w:rsid w:val="00CB0664"/>
    <w:rsid w:val="00F1406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37FFB290-176C-E240-9EFF-6384E2EE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602</Words>
  <Characters>628</Characters>
  <Application>Microsoft Office Word</Application>
  <DocSecurity>0</DocSecurity>
  <Lines>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贝 胡</cp:lastModifiedBy>
  <cp:revision>5</cp:revision>
  <dcterms:created xsi:type="dcterms:W3CDTF">2013-12-23T23:15:00Z</dcterms:created>
  <dcterms:modified xsi:type="dcterms:W3CDTF">2026-09-10T14:26:00Z</dcterms:modified>
  <cp:category/>
</cp:coreProperties>
</file>